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026 Hip-Hop Ювенали 1 Solo 2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Аліна Лисікова</w:t>
      </w:r>
    </w:p>
    <w:p>
      <w:pPr>
        <w:spacing w:before="0" w:after="0"/>
      </w:pPr>
      <w:r>
        <w:t>C - Тетяна Ворона</w:t>
      </w:r>
    </w:p>
    <w:p>
      <w:pPr>
        <w:spacing w:before="0" w:after="0"/>
      </w:pPr>
      <w:r>
        <w:t>D - Ольга Яковлєва</w:t>
      </w:r>
    </w:p>
    <w:p>
      <w:pPr>
        <w:spacing w:before="0" w:after="0"/>
      </w:pPr>
      <w:r>
        <w:t>E - Рижкова Олена</w:t>
      </w:r>
    </w:p>
    <w:p>
      <w:pPr>
        <w:spacing w:before="0" w:after="0"/>
      </w:pPr>
      <w:r>
        <w:t>F - Олена Рубан</w:t>
      </w:r>
    </w:p>
    <w:p>
      <w:pPr>
        <w:spacing w:before="0" w:after="0"/>
      </w:pPr>
      <w:r>
        <w:t>G - Анастасія Оріна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#381 Мірослава Педаш - 1 місце</w:t>
      </w:r>
    </w:p>
    <w:p>
      <w:pPr>
        <w:pStyle w:val="ListNumber"/>
      </w:pPr>
      <w:r>
        <w:t>#178 Олександра Доценко - 2 місце</w:t>
      </w:r>
    </w:p>
    <w:p>
      <w:pPr>
        <w:pStyle w:val="ListNumber"/>
      </w:pPr>
      <w:r>
        <w:t>#231 Злата Антоненко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381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178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231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